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645013" name="019edb19-10a5-77cc-847d-44bce74629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822368" name="019edb19-10a5-77cc-847d-44bce74629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876485" name="019edb3c-9fad-7594-99e2-46012a878f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076120" name="019edb3c-9fad-7594-99e2-46012a878fe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44236369" name="019edb1a-87c7-77e4-a310-1bcf92908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19484" name="019edb1a-87c7-77e4-a310-1bcf92908c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05729" name="019edb3a-0b59-7a50-95dc-905d76bb2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49289" name="019edb3a-0b59-7a50-95dc-905d76bb26f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1452123" name="019edb44-adab-7989-8368-a6bc1fd51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626494" name="019edb44-adab-7989-8368-a6bc1fd51a4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5986756" name="019edb4e-dd20-7001-a183-8c3bfd222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06669" name="019edb4e-dd20-7001-a183-8c3bfd2226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075152" name="019edb58-e7cb-7ef3-9dcc-3f7e30a6a2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991650" name="019edb58-e7cb-7ef3-9dcc-3f7e30a6a2e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1638852" name="019edb5c-d07c-7613-b584-e76be42d72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823628" name="019edb5c-d07c-7613-b584-e76be42d720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4350213" name="019edb61-a551-7d1b-aa8c-5cbcf4231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086695" name="019edb61-a551-7d1b-aa8c-5cbcf4231bb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905230" name="019edb66-eeb0-71ee-b66f-eeffdbe7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705352" name="019edb66-eeb0-71ee-b66f-eeffdbe77d7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248782" name="019edb6e-3c70-731c-9ce2-0a0d4222d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448643" name="019edb6e-3c70-731c-9ce2-0a0d4222d3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0254874" name="019edb70-9317-703c-ae40-e595ace0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59237" name="019edb70-9317-703c-ae40-e595ace037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817688" name="019edb7e-db0b-7894-8f32-55d66b583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275712" name="019edb7e-db0b-7894-8f32-55d66b583de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994361" name="019edb1b-8842-782c-be71-ced6c2bc4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066001" name="019edb1b-8842-782c-be71-ced6c2bc40c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818550" name="019edb50-2540-7b01-bf5e-7b5816ba8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698838" name="019edb50-2540-7b01-bf5e-7b5816ba882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8487466" name="019edb22-2da5-79d1-b54a-777a79bd7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502067" name="019edb22-2da5-79d1-b54a-777a79bd743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733113" name="019edb57-469b-7558-ade8-8ec356431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580518" name="019edb57-469b-7558-ade8-8ec35643135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Gang/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5553421" name="019edb39-13c0-7785-8d0d-f50acf379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202868" name="019edb39-13c0-7785-8d0d-f50acf37942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6575735" name="019edb36-58b2-7c55-9026-ff31b50d8c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006353" name="019edb36-58b2-7c55-9026-ff31b50d8c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782255" name="019edb37-ca0e-71b4-b75c-f77aa8e21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651844" name="019edb37-ca0e-71b4-b75c-f77aa8e2125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1410606" name="019edb46-4801-755d-ad41-6b42df524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592435" name="019edb46-4801-755d-ad41-6b42df52444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5142852" name="019edb62-78e5-722f-a902-dcf0f962b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488843" name="019edb62-78e5-722f-a902-dcf0f962b0e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7024131" name="019edb67-bb13-7daf-bc36-23f1e1755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07679" name="019edb67-bb13-7daf-bc36-23f1e175543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94222322" name="019edb40-a3aa-7fe2-ba91-a7a1741d1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57006" name="019edb40-a3aa-7fe2-ba91-a7a1741d17c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59674019" name="019edb58-0df6-718a-b0e5-559a641e2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317368" name="019edb58-0df6-718a-b0e5-559a641e2ac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1431177" name="019edb5b-d311-73de-8a61-854b73b470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227449" name="019edb5b-d311-73de-8a61-854b73b470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6337418" name="019edb47-ee6c-70d6-b932-1af1a51ca4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115978" name="019edb47-ee6c-70d6-b932-1af1a51ca40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4811281" name="019edb6d-6ac5-7baf-b317-484850fbb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34927" name="019edb6d-6ac5-7baf-b317-484850fbbb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59162786" name="019edb71-c7cd-7e83-bfe7-1ca4ebf83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774403" name="019edb71-c7cd-7e83-bfe7-1ca4ebf8391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238525" name="019edb72-c8b9-70ee-8edb-0045a61dc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193259" name="019edb72-c8b9-70ee-8edb-0045a61dcce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Felsenstrasse 32, 4600 Olten</w:t>
          </w:r>
        </w:p>
        <w:p>
          <w:pPr>
            <w:spacing w:before="0" w:after="0"/>
          </w:pPr>
          <w:r>
            <w:t>DN 953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